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48847178" name="7627bea0-624f-11f0-99f2-63288e1c615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413012" name="7627bea0-624f-11f0-99f2-63288e1c615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91661513" name="89f09830-624f-11f0-9da5-bd352e18595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6791154" name="89f09830-624f-11f0-9da5-bd352e18595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Dusche / Bad </w:t>
            </w:r>
          </w:p>
          <w:p>
            <w:pPr>
              <w:spacing w:before="0" w:after="0" w:line="240" w:lineRule="auto"/>
            </w:pPr>
            <w:r>
              <w:t>EG / OG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</w:tc>
        <w:tc>
          <w:p>
            <w:pPr>
              <w:spacing w:before="0" w:after="0" w:line="240" w:lineRule="auto"/>
            </w:pPr>
            <w:r>
              <w:t>Wand / 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34415677" name="a5458320-624f-11f0-9651-a302c7aeed8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286977" name="a5458320-624f-11f0-9651-a302c7aeed8c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Estrich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89107612" name="e8dcfaa0-624f-11f0-8c78-91b1747d920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6661126" name="e8dcfaa0-624f-11f0-8c78-91b1747d9201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Schlafzimmer / Gang / Treppenhaus </w:t>
            </w:r>
          </w:p>
          <w:p>
            <w:pPr>
              <w:spacing w:before="0" w:after="0" w:line="240" w:lineRule="auto"/>
            </w:pPr>
            <w:r>
              <w:t>EG-OG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29852239" name="fa6fba50-624f-11f0-adfc-cd0b19f9239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8847327" name="fa6fba50-624f-11f0-adfc-cd0b19f92393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Dusche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97505352" name="c38754d0-624f-11f0-90c2-7be361203c4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4422529" name="c38754d0-624f-11f0-90c2-7be361203c4f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Platten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1885369" name="8d31d990-692b-11f0-848f-f7f1d38286d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8918129" name="8d31d990-692b-11f0-848f-f7f1d38286d0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Bodenplatten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36407916" name="2139a9b0-692c-11f0-9a9e-45deeba66d8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1008744" name="2139a9b0-692c-11f0-9a9e-45deeba66d80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Rosenacker 6, 9404 Rorschacherberg</w:t>
          </w:r>
        </w:p>
        <w:p>
          <w:pPr>
            <w:spacing w:before="0" w:after="0"/>
          </w:pPr>
          <w:r>
            <w:t>400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